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年度内部审核计划</w:t>
      </w:r>
    </w:p>
    <w:p>
      <w:r>
        <w:t>记录编号：FM-012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审核类型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审核部门/过程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审核条款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计划日期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审核组长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